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9894798" name="419598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572820" name="41959890-ce94-11f0-908a-dfb97747e97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2582822" name="5a6add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7898505" name="5a6add80-ce94-11f0-908a-dfb97747e97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1282054381" name="6f5f65d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8188146" name="6f5f65d0-ce94-11f0-908a-dfb97747e97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5139384" name="7a5d93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9080026" name="7a5d9380-ce94-11f0-908a-dfb97747e97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158206" name="b9bcdf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2421784" name="b9bcdf90-ce94-11f0-908a-dfb97747e97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152943" name="059ab7c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2699651" name="059ab7c0-ce95-11f0-908a-dfb97747e97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1674154" name="703759d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9008632" name="703759d0-ce95-11f0-908a-dfb97747e97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alle Schlafzimner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8074137" name="25ae46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4054646" name="25ae46c0-ce96-11f0-908a-dfb97747e97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0532720" name="917203b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8558311" name="917203b0-ce96-11f0-908a-dfb97747e97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3485726" name="37a52a0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3784878" name="37a52a00-ce97-11f0-908a-dfb97747e97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9286257" name="494ef42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5077450" name="494ef420-ce97-11f0-908a-dfb97747e97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105121" name="57db2a9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2872164" name="57db2a90-ce97-11f0-908a-dfb97747e97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1564711" name="66507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2955101" name="66507da0-ce97-11f0-908a-dfb97747e97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0767167" name="36b9ea3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2421611" name="36b9ea30-ce98-11f0-908a-dfb97747e97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5866422" name="4a19c8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290591" name="4a19c8c0-ce98-11f0-908a-dfb97747e97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5498165" name="5ecb7bb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7278249" name="5ecb7bb0-ce98-11f0-908a-dfb97747e97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2979675" name="be59ea8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310046" name="be59ea80-ce98-11f0-908a-dfb97747e97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9964318" name="9e30c5c0-ce99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8025266" name="9e30c5c0-ce99-11f0-908a-dfb97747e97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0630273" name="a1ab02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6677850" name="a1ab02f0-ce9a-11f0-908a-dfb97747e97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4694681" name="b17e5f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7393922" name="b17e5f60-ce9a-11f0-908a-dfb97747e97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9847410" name="c59be8a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0947737" name="c59be8a0-ce9a-11f0-908a-dfb97747e97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2776073" name="f0453c0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8865751" name="f0453c00-ce9a-11f0-908a-dfb97747e97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4660266" name="015c3c0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4272454" name="015c3c00-ce9b-11f0-908a-dfb97747e97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1294262" name="5a217ed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1758761" name="5a217ed0-ce9c-11f0-908a-dfb97747e97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3674056" name="6ee7cb3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026567" name="6ee7cb30-ce9c-11f0-908a-dfb97747e97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8976144" name="ce44549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695815" name="ce445490-ce9c-11f0-908a-dfb97747e97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Küche / 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5177630" name="0a077c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5991642" name="0a077c30-ce9f-11f0-908a-dfb97747e97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Gartenhaus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8107540" name="4be6bc6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5986703" name="4be6bc60-ce9f-11f0-908a-dfb97747e97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8153959" name="6f1897d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2598250" name="6f1897d0-ce9f-11f0-908a-dfb97747e97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4822088" name="23ba0c5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6719306" name="23ba0c50-cea0-11f0-908a-dfb97747e97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Fensterkitt </w:t>
            </w:r>
          </w:p>
        </w:tc>
        <w:tc>
          <w:p>
            <w:pPr>
              <w:spacing w:before="0" w:after="0" w:line="240" w:lineRule="auto"/>
            </w:pPr>
            <w:r>
              <w:t>Fensterflügel</w:t>
            </w:r>
          </w:p>
        </w:tc>
        <w:tc>
          <w:p>
            <w:pPr>
              <w:spacing w:before="0" w:after="0" w:line="240" w:lineRule="auto"/>
            </w:pPr>
            <w:r>
              <w:t>Fensterkitt 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7511192" name="fe1825d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422836" name="fe1825d0-cea0-11f0-908a-dfb97747e97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  <w:p>
            <w:pPr>
              <w:spacing w:before="0" w:after="0" w:line="240" w:lineRule="auto"/>
            </w:pPr>
            <w:r>
              <w:t>UG -DG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120032" name="173c9c3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1291810" name="173c9c30-cea1-11f0-908a-dfb97747e97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Gartenhaus / Sitzplatz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1223820623" name="9fbf0d4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5478800" name="9fbf0d40-cea1-11f0-908a-dfb97747e97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Veloraum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Dach / 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9785859" name="cffdab1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959488" name="cffdab10-cea1-11f0-908a-dfb97747e97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1343848" name="07a721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1196831" name="07a72130-cea3-11f0-908a-dfb97747e97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309287" name="f75a599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3429894" name="f75a5990-cea3-11f0-908a-dfb97747e97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Hömelstrasse 12, 8636 Wald</w:t>
          </w:r>
        </w:p>
        <w:p>
          <w:pPr>
            <w:spacing w:before="0" w:after="0"/>
          </w:pPr>
          <w:r>
            <w:t>588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